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FC04" w14:textId="1B82D378" w:rsidR="006A1235" w:rsidRPr="00300406" w:rsidRDefault="006A1235" w:rsidP="006A1235">
      <w:pPr>
        <w:pStyle w:val="BijlageGenummerdKop"/>
        <w:numPr>
          <w:ilvl w:val="0"/>
          <w:numId w:val="0"/>
        </w:numPr>
        <w:ind w:left="1134" w:hanging="1134"/>
      </w:pPr>
      <w:bookmarkStart w:id="0" w:name="_Toc219904798"/>
      <w:r>
        <w:t xml:space="preserve">Bijlage E: </w:t>
      </w:r>
      <w:r w:rsidRPr="00300406">
        <w:t>Inschrijvingsbiljet</w:t>
      </w:r>
      <w:bookmarkEnd w:id="0"/>
      <w:r>
        <w:t xml:space="preserve"> Perceel </w:t>
      </w:r>
      <w:r w:rsidR="00B55817">
        <w:t>Kettingen</w:t>
      </w:r>
    </w:p>
    <w:p w14:paraId="534509A2" w14:textId="77777777" w:rsidR="006A1235" w:rsidRPr="00300406" w:rsidRDefault="006A1235" w:rsidP="006A1235">
      <w:pPr>
        <w:pStyle w:val="Broodtekst"/>
      </w:pPr>
      <w:r w:rsidRPr="00300406">
        <w:t>De hierna te noemen inschrijver(s):</w:t>
      </w:r>
    </w:p>
    <w:p w14:paraId="1A8F6013" w14:textId="77777777" w:rsidR="006A1235" w:rsidRPr="00300406" w:rsidRDefault="006A1235" w:rsidP="006A1235">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96572AD" w14:textId="77777777" w:rsidR="006A1235" w:rsidRPr="00300406" w:rsidRDefault="006A1235" w:rsidP="006A1235">
      <w:pPr>
        <w:pStyle w:val="Broodtekst"/>
      </w:pPr>
    </w:p>
    <w:p w14:paraId="13ED0C0D" w14:textId="77777777" w:rsidR="006A1235" w:rsidRPr="00300406" w:rsidRDefault="006A1235" w:rsidP="006A1235">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7F400DA"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6D1728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1C237BE3"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18547AF3" w14:textId="77777777" w:rsidR="006A1235" w:rsidRPr="00300406" w:rsidRDefault="006A1235" w:rsidP="006A1235">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7BFD7AB0"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4658BDE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557A2C72"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4B07EFF9" w14:textId="77777777" w:rsidR="006A1235" w:rsidRPr="00300406" w:rsidRDefault="006A1235" w:rsidP="006A1235">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A8E0624"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058E4F06"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3F7A58A5"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53A78603" w14:textId="77777777" w:rsidR="006A1235" w:rsidRPr="00300406" w:rsidRDefault="006A1235" w:rsidP="006A1235">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5CCCF349"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D9E1B53"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758B16E4"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73FA1D90" w14:textId="77777777" w:rsidR="006A1235" w:rsidRPr="00300406" w:rsidRDefault="006A1235" w:rsidP="006A1235">
      <w:pPr>
        <w:pStyle w:val="Broodtekst"/>
      </w:pPr>
    </w:p>
    <w:p w14:paraId="5D4D1D83" w14:textId="5157BDF2" w:rsidR="006A1235" w:rsidRPr="00300406" w:rsidRDefault="006A1235" w:rsidP="006A1235">
      <w:pPr>
        <w:pStyle w:val="Broodtekst"/>
        <w:rPr>
          <w:color w:val="000000"/>
        </w:rPr>
      </w:pPr>
      <w:r w:rsidRPr="00300406">
        <w:t xml:space="preserve">verklaart (verklaren) zich door ondertekening dezes bereid de uitvoering van de opdracht met zaaknummer </w:t>
      </w:r>
      <w:r w:rsidR="00B66019">
        <w:rPr>
          <w:color w:val="000000"/>
        </w:rPr>
        <w:fldChar w:fldCharType="begin">
          <w:ffData>
            <w:name w:val=""/>
            <w:enabled/>
            <w:calcOnExit w:val="0"/>
            <w:textInput>
              <w:default w:val="31212121"/>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31212121</w:t>
      </w:r>
      <w:r w:rsidR="00B66019">
        <w:rPr>
          <w:color w:val="000000"/>
        </w:rPr>
        <w:fldChar w:fldCharType="end"/>
      </w:r>
      <w:r w:rsidRPr="00300406">
        <w:rPr>
          <w:color w:val="000000"/>
        </w:rPr>
        <w:t>,</w:t>
      </w:r>
      <w:r w:rsidRPr="00300406">
        <w:t xml:space="preserve"> voor </w:t>
      </w:r>
      <w:r>
        <w:t xml:space="preserve">de </w:t>
      </w:r>
      <w:r w:rsidR="00B66019">
        <w:rPr>
          <w:color w:val="000000"/>
        </w:rPr>
        <w:fldChar w:fldCharType="begin">
          <w:ffData>
            <w:name w:val=""/>
            <w:enabled/>
            <w:calcOnExit w:val="0"/>
            <w:textInput>
              <w:default w:val="Componenten Drijvende Vaarwegmarkeringen"/>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Componenten Drijvende Vaarwegmarkeringen</w:t>
      </w:r>
      <w:r w:rsidR="00B66019">
        <w:rPr>
          <w:color w:val="000000"/>
        </w:rPr>
        <w:fldChar w:fldCharType="end"/>
      </w:r>
      <w:r w:rsidRPr="00300406">
        <w:rPr>
          <w:color w:val="000000"/>
        </w:rPr>
        <w:t>,</w:t>
      </w:r>
      <w:r>
        <w:rPr>
          <w:color w:val="000000"/>
        </w:rPr>
        <w:t xml:space="preserve"> Perceel </w:t>
      </w:r>
      <w:r w:rsidR="00F40E9C">
        <w:rPr>
          <w:color w:val="000000"/>
        </w:rPr>
        <w:t>Kettingen</w:t>
      </w:r>
      <w:r>
        <w:rPr>
          <w:color w:val="000000"/>
        </w:rPr>
        <w:t>,</w:t>
      </w:r>
    </w:p>
    <w:p w14:paraId="727222B2" w14:textId="77777777" w:rsidR="006A1235" w:rsidRPr="00300406" w:rsidRDefault="006A1235" w:rsidP="006A1235">
      <w:pPr>
        <w:pStyle w:val="Broodtekst"/>
      </w:pPr>
    </w:p>
    <w:p w14:paraId="1FAA0D63" w14:textId="77777777" w:rsidR="006A1235" w:rsidRPr="00300406" w:rsidRDefault="006A1235" w:rsidP="006A1235">
      <w:pPr>
        <w:pStyle w:val="Broodtekst"/>
      </w:pPr>
      <w:r w:rsidRPr="00300406">
        <w:t>aan te nemen voor een bedrag, de omzetbelasting daarin niet begrepen, van:</w:t>
      </w:r>
    </w:p>
    <w:p w14:paraId="59D05938" w14:textId="77777777" w:rsidR="006A1235" w:rsidRPr="00300406" w:rsidRDefault="006A1235" w:rsidP="006A1235">
      <w:pPr>
        <w:pStyle w:val="Broodtekst"/>
        <w:tabs>
          <w:tab w:val="right" w:pos="7797"/>
        </w:tabs>
      </w:pPr>
      <w:r w:rsidRPr="00300406">
        <w:t>EUR …</w:t>
      </w:r>
      <w:r w:rsidRPr="00300406">
        <w:tab/>
      </w:r>
      <w:r w:rsidRPr="00300406">
        <w:tab/>
        <w:t>5)</w:t>
      </w:r>
    </w:p>
    <w:p w14:paraId="28FB9369" w14:textId="77777777" w:rsidR="006A1235" w:rsidRPr="00300406" w:rsidRDefault="006A1235" w:rsidP="006A1235">
      <w:pPr>
        <w:pStyle w:val="Broodtekst"/>
      </w:pPr>
    </w:p>
    <w:p w14:paraId="5652E35B" w14:textId="77777777" w:rsidR="006A1235" w:rsidRPr="00300406" w:rsidRDefault="006A1235" w:rsidP="006A1235">
      <w:pPr>
        <w:pStyle w:val="Broodtekst"/>
        <w:tabs>
          <w:tab w:val="right" w:pos="7797"/>
        </w:tabs>
      </w:pPr>
      <w:r w:rsidRPr="00300406">
        <w:t>(…</w:t>
      </w:r>
      <w:r w:rsidRPr="00300406">
        <w:tab/>
      </w:r>
      <w:r w:rsidRPr="00300406">
        <w:tab/>
      </w:r>
      <w:r w:rsidRPr="00300406">
        <w:tab/>
        <w:t>euro) 6)</w:t>
      </w:r>
    </w:p>
    <w:p w14:paraId="44E90D73" w14:textId="77777777" w:rsidR="006A1235" w:rsidRPr="00300406" w:rsidRDefault="006A1235" w:rsidP="006A1235">
      <w:pPr>
        <w:pStyle w:val="Broodtekst"/>
      </w:pPr>
    </w:p>
    <w:p w14:paraId="3BB5C421" w14:textId="77777777" w:rsidR="006A1235" w:rsidRPr="00300406" w:rsidRDefault="006A1235" w:rsidP="006A1235">
      <w:pPr>
        <w:pStyle w:val="Broodtekst"/>
      </w:pPr>
      <w:r w:rsidRPr="00300406">
        <w:t>Het bedrag van de ter zake verschuldigde omzetbelasting bedraagt:</w:t>
      </w:r>
    </w:p>
    <w:p w14:paraId="4731E72D" w14:textId="77777777" w:rsidR="006A1235" w:rsidRPr="00300406" w:rsidRDefault="006A1235" w:rsidP="006A1235">
      <w:pPr>
        <w:pStyle w:val="Broodtekst"/>
        <w:tabs>
          <w:tab w:val="right" w:pos="7797"/>
        </w:tabs>
      </w:pPr>
      <w:r w:rsidRPr="00300406">
        <w:t>EUR …</w:t>
      </w:r>
      <w:r w:rsidRPr="00300406">
        <w:tab/>
      </w:r>
      <w:r w:rsidRPr="00300406">
        <w:tab/>
        <w:t>7)</w:t>
      </w:r>
    </w:p>
    <w:p w14:paraId="607E843C" w14:textId="77777777" w:rsidR="006A1235" w:rsidRPr="00300406" w:rsidRDefault="006A1235" w:rsidP="006A1235">
      <w:pPr>
        <w:pStyle w:val="Broodtekst"/>
      </w:pPr>
    </w:p>
    <w:p w14:paraId="70A3D84C" w14:textId="77777777" w:rsidR="006A1235" w:rsidRPr="00300406" w:rsidRDefault="006A1235" w:rsidP="006A1235">
      <w:pPr>
        <w:pStyle w:val="Broodtekst"/>
        <w:tabs>
          <w:tab w:val="right" w:pos="7797"/>
        </w:tabs>
      </w:pPr>
      <w:r w:rsidRPr="00300406">
        <w:t>(…</w:t>
      </w:r>
      <w:r w:rsidRPr="00300406">
        <w:tab/>
      </w:r>
      <w:r w:rsidRPr="00300406">
        <w:tab/>
      </w:r>
      <w:r w:rsidRPr="00300406">
        <w:tab/>
        <w:t>euro) 8)</w:t>
      </w:r>
    </w:p>
    <w:p w14:paraId="58ADC808" w14:textId="77777777" w:rsidR="006A1235" w:rsidRPr="00300406" w:rsidRDefault="006A1235" w:rsidP="006A1235">
      <w:pPr>
        <w:pStyle w:val="Broodtekst"/>
      </w:pPr>
    </w:p>
    <w:p w14:paraId="1DDFAE74" w14:textId="77777777" w:rsidR="006A1235" w:rsidRPr="00300406" w:rsidRDefault="006A1235" w:rsidP="006A1235">
      <w:pPr>
        <w:pStyle w:val="Broodtekst"/>
        <w:tabs>
          <w:tab w:val="right" w:pos="7797"/>
        </w:tabs>
      </w:pPr>
      <w:r w:rsidRPr="00300406">
        <w:t>De inschrijvers wijzen als gemachtigde om hen voor alle zaken te vertegenwoordigen aan, de hierboven onder A) genoemde inschrijver.</w:t>
      </w:r>
      <w:r w:rsidRPr="00300406">
        <w:tab/>
        <w:t>9)</w:t>
      </w:r>
    </w:p>
    <w:p w14:paraId="29345FEC" w14:textId="77777777" w:rsidR="006A1235" w:rsidRPr="00300406" w:rsidRDefault="006A1235" w:rsidP="006A1235">
      <w:pPr>
        <w:pStyle w:val="Broodtekst"/>
      </w:pPr>
    </w:p>
    <w:p w14:paraId="5950BB06" w14:textId="77777777" w:rsidR="006A1235" w:rsidRPr="00300406" w:rsidRDefault="006A1235" w:rsidP="006A1235">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0923AA4D"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38490CA3"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657699B0" w14:textId="77777777" w:rsidR="006A1235" w:rsidRPr="00300406" w:rsidRDefault="006A1235" w:rsidP="006A1235">
      <w:pPr>
        <w:pStyle w:val="Broodtekst"/>
      </w:pPr>
    </w:p>
    <w:p w14:paraId="11F2D1ED" w14:textId="77777777" w:rsidR="006A1235" w:rsidRPr="00300406" w:rsidRDefault="006A1235" w:rsidP="006A1235">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B6C3489" w14:textId="77777777" w:rsidR="006A1235" w:rsidRPr="00300406" w:rsidRDefault="006A1235" w:rsidP="006A1235">
      <w:pPr>
        <w:pStyle w:val="Broodtekst"/>
      </w:pPr>
    </w:p>
    <w:p w14:paraId="71283186" w14:textId="77777777" w:rsidR="006A1235" w:rsidRPr="00300406" w:rsidRDefault="006A1235" w:rsidP="006A1235">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2E00E601" w14:textId="77777777" w:rsidR="006A1235" w:rsidRPr="00300406" w:rsidRDefault="006A1235" w:rsidP="006A1235">
      <w:pPr>
        <w:pStyle w:val="Broodtekst"/>
      </w:pPr>
    </w:p>
    <w:p w14:paraId="738485CF" w14:textId="77777777" w:rsidR="006A1235" w:rsidRDefault="006A1235" w:rsidP="006A1235">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E0E410C" w14:textId="77777777" w:rsidR="006A1235" w:rsidRPr="00300406" w:rsidRDefault="006A1235" w:rsidP="006A1235">
      <w:pPr>
        <w:pStyle w:val="Broodtekst"/>
      </w:pPr>
    </w:p>
    <w:p w14:paraId="43E24419" w14:textId="77777777" w:rsidR="006A1235" w:rsidRPr="00300406" w:rsidRDefault="006A1235" w:rsidP="006A1235">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5A5B4BA5"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1" w:name="bwBV_uit5"/>
      <w:r w:rsidRPr="00203C70">
        <w:rPr>
          <w:color w:val="000000"/>
        </w:rPr>
        <w:t>inschrijvingssom</w:t>
      </w:r>
      <w:bookmarkStart w:id="2" w:name="bwBV_aan8"/>
      <w:bookmarkEnd w:id="1"/>
      <w:r w:rsidRPr="00203C70">
        <w:rPr>
          <w:vanish/>
          <w:color w:val="E0E0E0"/>
        </w:rPr>
        <w:t>plafondbedrag</w:t>
      </w:r>
      <w:bookmarkEnd w:id="2"/>
      <w:r w:rsidRPr="00300406">
        <w:t xml:space="preserve"> van 1 %)</w:t>
      </w:r>
    </w:p>
    <w:p w14:paraId="7B71ED9A"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3" w:name="bwBV_uit6"/>
      <w:r w:rsidRPr="00203C70">
        <w:rPr>
          <w:color w:val="000000"/>
        </w:rPr>
        <w:t>inschrijvingssom</w:t>
      </w:r>
      <w:bookmarkStart w:id="4" w:name="bwBV_aan9"/>
      <w:bookmarkEnd w:id="3"/>
      <w:r w:rsidRPr="00203C70">
        <w:rPr>
          <w:vanish/>
          <w:color w:val="E0E0E0"/>
        </w:rPr>
        <w:t>plafondbedrag</w:t>
      </w:r>
      <w:bookmarkEnd w:id="4"/>
      <w:r w:rsidRPr="00300406">
        <w:t xml:space="preserve"> van 2 %)</w:t>
      </w:r>
    </w:p>
    <w:p w14:paraId="5CB52607"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5" w:name="bwBV_uit7"/>
      <w:r w:rsidRPr="00203C70">
        <w:rPr>
          <w:color w:val="000000"/>
        </w:rPr>
        <w:t>inschrijvingssom</w:t>
      </w:r>
      <w:bookmarkStart w:id="6" w:name="bwBV_aan10"/>
      <w:bookmarkEnd w:id="5"/>
      <w:r w:rsidRPr="00203C70">
        <w:rPr>
          <w:vanish/>
          <w:color w:val="E0E0E0"/>
        </w:rPr>
        <w:t>plafondbedrag</w:t>
      </w:r>
      <w:bookmarkEnd w:id="6"/>
      <w:r w:rsidRPr="00300406">
        <w:t xml:space="preserve"> van 3 %)</w:t>
      </w:r>
    </w:p>
    <w:p w14:paraId="2C80C8C4"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7" w:name="bwBV_uit8"/>
      <w:r w:rsidRPr="00203C70">
        <w:rPr>
          <w:color w:val="000000"/>
        </w:rPr>
        <w:t>inschrijvingssom</w:t>
      </w:r>
      <w:bookmarkStart w:id="8" w:name="bwBV_aan11"/>
      <w:bookmarkEnd w:id="7"/>
      <w:r w:rsidRPr="00203C70">
        <w:rPr>
          <w:vanish/>
          <w:color w:val="E0E0E0"/>
        </w:rPr>
        <w:t>plafondbedrag</w:t>
      </w:r>
      <w:bookmarkEnd w:id="8"/>
      <w:r w:rsidRPr="00300406">
        <w:t xml:space="preserve"> van 4 %)</w:t>
      </w:r>
    </w:p>
    <w:p w14:paraId="63A2C218"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9" w:name="bwBV_uit9"/>
      <w:r w:rsidRPr="00203C70">
        <w:rPr>
          <w:color w:val="000000"/>
        </w:rPr>
        <w:t>inschrijvingssom</w:t>
      </w:r>
      <w:bookmarkStart w:id="10" w:name="bwBV_aan12"/>
      <w:bookmarkEnd w:id="9"/>
      <w:r w:rsidRPr="00203C70">
        <w:rPr>
          <w:vanish/>
          <w:color w:val="E0E0E0"/>
        </w:rPr>
        <w:t>plafondbedrag</w:t>
      </w:r>
      <w:bookmarkEnd w:id="10"/>
      <w:r w:rsidRPr="00300406">
        <w:t xml:space="preserve"> van 5 %)</w:t>
      </w:r>
    </w:p>
    <w:p w14:paraId="75FD0A14" w14:textId="77777777" w:rsidR="006A1235" w:rsidRPr="00300406" w:rsidRDefault="006A1235" w:rsidP="006A1235">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7888AC" w14:textId="77777777" w:rsidR="006A1235" w:rsidRPr="00300406" w:rsidRDefault="006A1235" w:rsidP="006A1235">
      <w:pPr>
        <w:pStyle w:val="Broodtekst"/>
        <w:rPr>
          <w:bCs/>
        </w:rPr>
      </w:pPr>
    </w:p>
    <w:p w14:paraId="361FD513" w14:textId="77777777" w:rsidR="006A1235" w:rsidRPr="00300406" w:rsidRDefault="006A1235" w:rsidP="006A1235">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7E3E0248" w14:textId="77777777" w:rsidR="006A1235" w:rsidRPr="00300406" w:rsidRDefault="006A1235" w:rsidP="006A1235">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Pr="00984868">
        <w:rPr>
          <w:bCs/>
          <w:color w:val="000000"/>
        </w:rPr>
        <w:t>het aangeboden CO</w:t>
      </w:r>
      <w:r w:rsidRPr="00984868">
        <w:rPr>
          <w:bCs/>
          <w:color w:val="000000"/>
          <w:vertAlign w:val="subscript"/>
        </w:rPr>
        <w:t>2</w:t>
      </w:r>
      <w:r w:rsidRPr="00984868">
        <w:rPr>
          <w:bCs/>
          <w:color w:val="000000"/>
        </w:rPr>
        <w:t>-ambitieniveau</w:t>
      </w:r>
      <w:r>
        <w:rPr>
          <w:bCs/>
          <w:color w:val="000000"/>
        </w:rPr>
        <w:t xml:space="preserve">. Voor het aantonen van een niveau op basis van Handboek 3.1 kan ook gebruik gemaakt worden van een certificaat op basis van Handboek 4.0. Zie voor de overgangsregeling de website van SKAO: </w:t>
      </w:r>
      <w:hyperlink r:id="rId11" w:history="1">
        <w:r>
          <w:rPr>
            <w:rStyle w:val="Hyperlink"/>
            <w:bCs/>
          </w:rPr>
          <w:t>www.CO2-prestatieladder.nl</w:t>
        </w:r>
      </w:hyperlink>
      <w:r>
        <w:rPr>
          <w:bCs/>
          <w:color w:val="000000"/>
        </w:rPr>
        <w:t>. Of</w:t>
      </w:r>
    </w:p>
    <w:p w14:paraId="2BEA6FD4" w14:textId="77777777" w:rsidR="006A1235" w:rsidRPr="00300406" w:rsidRDefault="006A1235" w:rsidP="006A1235">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Pr>
          <w:bCs/>
        </w:rPr>
        <w:t>30-09-2021</w:t>
      </w:r>
      <w:r w:rsidRPr="00300406">
        <w:rPr>
          <w:bCs/>
        </w:rPr>
        <w:t xml:space="preserve">, Stichting Klimaatvriendelijk Aanbesteden &amp; Ondernemen), welke criteria tevens zijn opgenomen in bijlage </w:t>
      </w:r>
      <w:bookmarkStart w:id="11" w:name="bwBijlageLetterL6"/>
      <w:r>
        <w:rPr>
          <w:bCs/>
          <w:color w:val="000000" w:themeColor="text1"/>
        </w:rPr>
        <w:t>J</w:t>
      </w:r>
      <w:bookmarkEnd w:id="11"/>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5BD0F29A" w14:textId="77777777" w:rsidR="006A1235" w:rsidRPr="00300406" w:rsidRDefault="006A1235" w:rsidP="006A1235">
      <w:pPr>
        <w:pStyle w:val="Broodtekst"/>
        <w:rPr>
          <w:bCs/>
        </w:rPr>
      </w:pPr>
    </w:p>
    <w:p w14:paraId="79F7EEEF" w14:textId="77777777" w:rsidR="006A1235" w:rsidRPr="00300406" w:rsidRDefault="006A1235" w:rsidP="006A1235">
      <w:pPr>
        <w:pStyle w:val="Broodtekst"/>
        <w:rPr>
          <w:bCs/>
        </w:rPr>
      </w:pPr>
      <w:r w:rsidRPr="00300406">
        <w:rPr>
          <w:bCs/>
        </w:rPr>
        <w:t>naam certificerende instelling: ………………………………………………………</w:t>
      </w:r>
    </w:p>
    <w:p w14:paraId="379643BB" w14:textId="77777777" w:rsidR="006A1235" w:rsidRPr="00300406" w:rsidRDefault="006A1235" w:rsidP="006A1235">
      <w:pPr>
        <w:pStyle w:val="Broodtekst"/>
        <w:rPr>
          <w:bCs/>
        </w:rPr>
      </w:pPr>
    </w:p>
    <w:p w14:paraId="1AB12EFC" w14:textId="77777777" w:rsidR="006A1235" w:rsidRPr="00300406" w:rsidRDefault="006A1235" w:rsidP="006A1235">
      <w:pPr>
        <w:pStyle w:val="Broodtekst"/>
        <w:rPr>
          <w:bCs/>
        </w:rPr>
      </w:pPr>
      <w:r w:rsidRPr="00300406">
        <w:rPr>
          <w:bCs/>
        </w:rPr>
        <w:t>adres certificerende instelling: ………………………………………………………</w:t>
      </w:r>
      <w:r w:rsidRPr="00300406">
        <w:rPr>
          <w:b/>
          <w:bCs/>
          <w:color w:val="FF0000"/>
        </w:rPr>
        <w:t xml:space="preserve"> </w:t>
      </w:r>
    </w:p>
    <w:p w14:paraId="1A64290E" w14:textId="77777777" w:rsidR="006A1235" w:rsidRPr="00300406" w:rsidRDefault="006A1235" w:rsidP="006A1235">
      <w:pPr>
        <w:pStyle w:val="Broodtekst"/>
        <w:rPr>
          <w:bCs/>
        </w:rPr>
      </w:pPr>
    </w:p>
    <w:p w14:paraId="0F87B7B6" w14:textId="77777777" w:rsidR="006A1235" w:rsidRPr="00300406" w:rsidRDefault="006A1235" w:rsidP="006A1235">
      <w:pPr>
        <w:pStyle w:val="Broodtekst"/>
      </w:pPr>
    </w:p>
    <w:p w14:paraId="649F6861" w14:textId="77777777" w:rsidR="006A1235" w:rsidRDefault="006A1235" w:rsidP="006A1235">
      <w:pPr>
        <w:spacing w:after="160" w:line="259" w:lineRule="auto"/>
        <w:rPr>
          <w:b/>
          <w:szCs w:val="18"/>
        </w:rPr>
      </w:pPr>
      <w:r>
        <w:rPr>
          <w:b/>
        </w:rPr>
        <w:br w:type="page"/>
      </w:r>
    </w:p>
    <w:p w14:paraId="527431F8" w14:textId="77777777" w:rsidR="006A1235" w:rsidRPr="00300406" w:rsidRDefault="006A1235" w:rsidP="006A1235">
      <w:pPr>
        <w:pStyle w:val="Broodtekst"/>
        <w:rPr>
          <w:b/>
        </w:rPr>
      </w:pPr>
      <w:r w:rsidRPr="00300406">
        <w:rPr>
          <w:b/>
        </w:rPr>
        <w:lastRenderedPageBreak/>
        <w:t>Ondertekening</w:t>
      </w:r>
    </w:p>
    <w:p w14:paraId="4EADE40A" w14:textId="77777777" w:rsidR="006A1235" w:rsidRPr="00300406" w:rsidRDefault="006A1235" w:rsidP="006A1235">
      <w:pPr>
        <w:pStyle w:val="Broodtekst"/>
      </w:pPr>
    </w:p>
    <w:p w14:paraId="00123186" w14:textId="77777777" w:rsidR="006A1235" w:rsidRPr="00300406" w:rsidRDefault="006A1235" w:rsidP="006A1235">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2" w:name="bwParagraaf_nr_631_8"/>
      <w:r>
        <w:t>4.3.1</w:t>
      </w:r>
      <w:bookmarkEnd w:id="12"/>
      <w:r w:rsidRPr="00300406">
        <w:rPr>
          <w:color w:val="000000" w:themeColor="text1"/>
        </w:rPr>
        <w:t>.</w:t>
      </w:r>
    </w:p>
    <w:p w14:paraId="550285A5" w14:textId="77777777" w:rsidR="006A1235" w:rsidRPr="00300406" w:rsidRDefault="006A1235" w:rsidP="006A1235">
      <w:pPr>
        <w:pStyle w:val="Broodtekst"/>
      </w:pPr>
    </w:p>
    <w:p w14:paraId="5CCDEBF9" w14:textId="77777777" w:rsidR="006A1235" w:rsidRPr="00300406" w:rsidRDefault="006A1235" w:rsidP="006A1235">
      <w:pPr>
        <w:pStyle w:val="Broodtekst"/>
        <w:rPr>
          <w:b/>
        </w:rPr>
      </w:pPr>
      <w:r w:rsidRPr="00300406">
        <w:rPr>
          <w:b/>
        </w:rPr>
        <w:t>Toelichting:</w:t>
      </w:r>
    </w:p>
    <w:p w14:paraId="62E29F8C" w14:textId="77777777" w:rsidR="006A1235" w:rsidRPr="00300406" w:rsidRDefault="006A1235" w:rsidP="006A1235">
      <w:pPr>
        <w:pStyle w:val="Broodtekst"/>
        <w:rPr>
          <w:b/>
        </w:rPr>
      </w:pPr>
    </w:p>
    <w:p w14:paraId="2B0FB3DF"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14744F1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4D0A564E"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09DD657"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347F9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30F1E8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461382CD"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758DD72C"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5D84B7F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479301E8" w14:textId="77777777" w:rsidR="006A1235" w:rsidRDefault="006A1235" w:rsidP="006A1235">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BAE5E13"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D4E7" w14:textId="77777777" w:rsidR="006A1235" w:rsidRDefault="006A1235" w:rsidP="0088501B">
      <w:r>
        <w:separator/>
      </w:r>
    </w:p>
  </w:endnote>
  <w:endnote w:type="continuationSeparator" w:id="0">
    <w:p w14:paraId="06AB7328" w14:textId="77777777" w:rsidR="006A1235" w:rsidRDefault="006A123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AC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8AB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FAA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721E" w14:textId="77777777" w:rsidR="006A1235" w:rsidRDefault="006A1235" w:rsidP="0088501B">
      <w:r>
        <w:separator/>
      </w:r>
    </w:p>
  </w:footnote>
  <w:footnote w:type="continuationSeparator" w:id="0">
    <w:p w14:paraId="50883070" w14:textId="77777777" w:rsidR="006A1235" w:rsidRDefault="006A123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327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7B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5E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735780335">
    <w:abstractNumId w:val="9"/>
  </w:num>
  <w:num w:numId="2" w16cid:durableId="1328292714">
    <w:abstractNumId w:val="11"/>
  </w:num>
  <w:num w:numId="3" w16cid:durableId="2038387794">
    <w:abstractNumId w:val="29"/>
  </w:num>
  <w:num w:numId="4" w16cid:durableId="844830839">
    <w:abstractNumId w:val="10"/>
  </w:num>
  <w:num w:numId="5" w16cid:durableId="1992443857">
    <w:abstractNumId w:val="16"/>
  </w:num>
  <w:num w:numId="6" w16cid:durableId="991180094">
    <w:abstractNumId w:val="19"/>
  </w:num>
  <w:num w:numId="7" w16cid:durableId="712115493">
    <w:abstractNumId w:val="2"/>
  </w:num>
  <w:num w:numId="8" w16cid:durableId="89469084">
    <w:abstractNumId w:val="1"/>
  </w:num>
  <w:num w:numId="9" w16cid:durableId="2046322359">
    <w:abstractNumId w:val="0"/>
  </w:num>
  <w:num w:numId="10" w16cid:durableId="1013609977">
    <w:abstractNumId w:val="7"/>
  </w:num>
  <w:num w:numId="11" w16cid:durableId="2041590232">
    <w:abstractNumId w:val="5"/>
  </w:num>
  <w:num w:numId="12" w16cid:durableId="1024358446">
    <w:abstractNumId w:val="5"/>
  </w:num>
  <w:num w:numId="13" w16cid:durableId="1702631212">
    <w:abstractNumId w:val="30"/>
  </w:num>
  <w:num w:numId="14" w16cid:durableId="880751550">
    <w:abstractNumId w:val="3"/>
  </w:num>
  <w:num w:numId="15" w16cid:durableId="1345746180">
    <w:abstractNumId w:val="17"/>
  </w:num>
  <w:num w:numId="16" w16cid:durableId="1901671115">
    <w:abstractNumId w:val="23"/>
  </w:num>
  <w:num w:numId="17" w16cid:durableId="1409571150">
    <w:abstractNumId w:val="8"/>
  </w:num>
  <w:num w:numId="18" w16cid:durableId="18821644">
    <w:abstractNumId w:val="20"/>
  </w:num>
  <w:num w:numId="19" w16cid:durableId="1590580168">
    <w:abstractNumId w:val="31"/>
  </w:num>
  <w:num w:numId="20" w16cid:durableId="1538471740">
    <w:abstractNumId w:val="12"/>
  </w:num>
  <w:num w:numId="21" w16cid:durableId="1179545222">
    <w:abstractNumId w:val="22"/>
  </w:num>
  <w:num w:numId="22" w16cid:durableId="235284880">
    <w:abstractNumId w:val="25"/>
  </w:num>
  <w:num w:numId="23" w16cid:durableId="1183933984">
    <w:abstractNumId w:val="18"/>
  </w:num>
  <w:num w:numId="24" w16cid:durableId="693969134">
    <w:abstractNumId w:val="27"/>
  </w:num>
  <w:num w:numId="25" w16cid:durableId="679889727">
    <w:abstractNumId w:val="26"/>
  </w:num>
  <w:num w:numId="26" w16cid:durableId="44836630">
    <w:abstractNumId w:val="6"/>
  </w:num>
  <w:num w:numId="27" w16cid:durableId="1182932024">
    <w:abstractNumId w:val="15"/>
  </w:num>
  <w:num w:numId="28" w16cid:durableId="1424955369">
    <w:abstractNumId w:val="21"/>
  </w:num>
  <w:num w:numId="29" w16cid:durableId="701898494">
    <w:abstractNumId w:val="4"/>
  </w:num>
  <w:num w:numId="30" w16cid:durableId="826748289">
    <w:abstractNumId w:val="13"/>
  </w:num>
  <w:num w:numId="31" w16cid:durableId="1952007904">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235"/>
    <w:rsid w:val="00043163"/>
    <w:rsid w:val="00056D70"/>
    <w:rsid w:val="000B3F94"/>
    <w:rsid w:val="000E1F3B"/>
    <w:rsid w:val="00173156"/>
    <w:rsid w:val="001D6F03"/>
    <w:rsid w:val="002A6578"/>
    <w:rsid w:val="002B1092"/>
    <w:rsid w:val="002E0FD2"/>
    <w:rsid w:val="0038549E"/>
    <w:rsid w:val="0039549B"/>
    <w:rsid w:val="003C4BF2"/>
    <w:rsid w:val="003D51FB"/>
    <w:rsid w:val="003F5EB0"/>
    <w:rsid w:val="003F6EDB"/>
    <w:rsid w:val="0040142D"/>
    <w:rsid w:val="0040571B"/>
    <w:rsid w:val="00450447"/>
    <w:rsid w:val="004B0EA1"/>
    <w:rsid w:val="004D766D"/>
    <w:rsid w:val="005822C1"/>
    <w:rsid w:val="005A4FBE"/>
    <w:rsid w:val="005D2CF1"/>
    <w:rsid w:val="005E046F"/>
    <w:rsid w:val="006006F5"/>
    <w:rsid w:val="00603A84"/>
    <w:rsid w:val="00650A9B"/>
    <w:rsid w:val="006A1235"/>
    <w:rsid w:val="006D2E66"/>
    <w:rsid w:val="006F42D7"/>
    <w:rsid w:val="007000CC"/>
    <w:rsid w:val="007435A7"/>
    <w:rsid w:val="00750C31"/>
    <w:rsid w:val="007F4AEA"/>
    <w:rsid w:val="008655B4"/>
    <w:rsid w:val="0088386A"/>
    <w:rsid w:val="0088501B"/>
    <w:rsid w:val="008D2753"/>
    <w:rsid w:val="008E3581"/>
    <w:rsid w:val="00905289"/>
    <w:rsid w:val="009C5CF5"/>
    <w:rsid w:val="00A32591"/>
    <w:rsid w:val="00A77ABF"/>
    <w:rsid w:val="00A863E9"/>
    <w:rsid w:val="00B022C4"/>
    <w:rsid w:val="00B55817"/>
    <w:rsid w:val="00B559E9"/>
    <w:rsid w:val="00B66019"/>
    <w:rsid w:val="00B72222"/>
    <w:rsid w:val="00B80650"/>
    <w:rsid w:val="00BB1AFA"/>
    <w:rsid w:val="00C36FAA"/>
    <w:rsid w:val="00C71133"/>
    <w:rsid w:val="00CA55CC"/>
    <w:rsid w:val="00CB3317"/>
    <w:rsid w:val="00DA3555"/>
    <w:rsid w:val="00E456EE"/>
    <w:rsid w:val="00ED7AB9"/>
    <w:rsid w:val="00EE3B54"/>
    <w:rsid w:val="00EE5BBE"/>
    <w:rsid w:val="00F40E9C"/>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F355"/>
  <w15:chartTrackingRefBased/>
  <w15:docId w15:val="{ECABB207-E80D-49F1-81D1-09CC9CE3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A1235"/>
    <w:pPr>
      <w:spacing w:line="240" w:lineRule="atLeast"/>
    </w:pPr>
    <w:rPr>
      <w:rFonts w:ascii="Verdana" w:eastAsia="DejaVu Sans" w:hAnsi="Verdana" w:cs="Times New Roman"/>
      <w:kern w:val="0"/>
      <w:szCs w:val="24"/>
      <w:lang w:eastAsia="nl-NL"/>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A123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A123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A123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A123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A12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12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12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1235"/>
    <w:rPr>
      <w:rFonts w:eastAsiaTheme="majorEastAsia" w:cstheme="majorBidi"/>
      <w:color w:val="272727" w:themeColor="text1" w:themeTint="D8"/>
    </w:rPr>
  </w:style>
  <w:style w:type="character" w:styleId="Hyperlink">
    <w:name w:val="Hyperlink"/>
    <w:basedOn w:val="Standaardalinea-lettertype"/>
    <w:uiPriority w:val="99"/>
    <w:rsid w:val="006A1235"/>
    <w:rPr>
      <w:rFonts w:cs="Times New Roman"/>
      <w:color w:val="0000FF"/>
      <w:u w:val="single"/>
    </w:rPr>
  </w:style>
  <w:style w:type="paragraph" w:customStyle="1" w:styleId="Broodtekst">
    <w:name w:val="Broodtekst"/>
    <w:basedOn w:val="Standaard"/>
    <w:link w:val="BroodtekstChar"/>
    <w:qFormat/>
    <w:rsid w:val="006A1235"/>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A1235"/>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A1235"/>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A1235"/>
    <w:pPr>
      <w:pageBreakBefore/>
      <w:numPr>
        <w:numId w:val="32"/>
      </w:numPr>
      <w:spacing w:after="660" w:line="300" w:lineRule="atLeast"/>
      <w:outlineLvl w:val="0"/>
    </w:pPr>
    <w:rPr>
      <w:rFonts w:ascii="Verdana" w:eastAsia="DejaVu Sans" w:hAnsi="Verdana" w:cs="Times New Roman"/>
      <w:kern w:val="0"/>
      <w:sz w:val="24"/>
      <w:lang w:eastAsia="nl-NL"/>
      <w14:ligatures w14:val="none"/>
    </w:rPr>
  </w:style>
  <w:style w:type="character" w:customStyle="1" w:styleId="BroodtekstChar">
    <w:name w:val="Broodtekst Char"/>
    <w:basedOn w:val="Standaardalinea-lettertype"/>
    <w:link w:val="Broodtekst"/>
    <w:rsid w:val="006A1235"/>
    <w:rPr>
      <w:rFonts w:ascii="Verdana" w:eastAsia="DejaVu Sans" w:hAnsi="Verdana" w:cs="Times New Roman"/>
      <w:kern w:val="0"/>
      <w:lang w:eastAsia="nl-NL"/>
      <w14:ligatures w14:val="none"/>
    </w:rPr>
  </w:style>
  <w:style w:type="character" w:customStyle="1" w:styleId="BijlageGenummerdKopChar">
    <w:name w:val="BijlageGenummerdKop Char"/>
    <w:basedOn w:val="Standaardalinea-lettertype"/>
    <w:link w:val="BijlageGenummerdKop"/>
    <w:uiPriority w:val="12"/>
    <w:rsid w:val="006A1235"/>
    <w:rPr>
      <w:rFonts w:ascii="Verdana" w:eastAsia="DejaVu Sans" w:hAnsi="Verdana" w:cs="Times New Roman"/>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SW00-254672864-9806</_dlc_DocId>
    <_dlc_DocIdUrl xmlns="d1f4ca02-a417-4920-a040-35718d15cf76">
      <Url>https://samenwerken.sp01.intranet.rws.nl/sites/M241218699/_layouts/15/DocIdRedir.aspx?ID=SW00-254672864-9806</Url>
      <Description>SW00-254672864-9806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664E86-18FA-482D-9568-A828759CD9A5}">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 ds:uri="d1f4ca02-a417-4920-a040-35718d15cf76"/>
    <ds:schemaRef ds:uri="http://purl.org/dc/dcmitype/"/>
  </ds:schemaRefs>
</ds:datastoreItem>
</file>

<file path=customXml/itemProps2.xml><?xml version="1.0" encoding="utf-8"?>
<ds:datastoreItem xmlns:ds="http://schemas.openxmlformats.org/officeDocument/2006/customXml" ds:itemID="{C44CDABA-D80E-4843-BBF3-4762944B7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286EC-4FF4-4CFA-AE93-6730E7A5699C}">
  <ds:schemaRefs>
    <ds:schemaRef ds:uri="http://schemas.microsoft.com/sharepoint/events"/>
  </ds:schemaRefs>
</ds:datastoreItem>
</file>

<file path=customXml/itemProps4.xml><?xml version="1.0" encoding="utf-8"?>
<ds:datastoreItem xmlns:ds="http://schemas.openxmlformats.org/officeDocument/2006/customXml" ds:itemID="{7A4E246C-CECC-475E-BF9C-1B2ACAD6EA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883</Words>
  <Characters>4859</Characters>
  <Application>Microsoft Office Word</Application>
  <DocSecurity>0</DocSecurity>
  <Lines>40</Lines>
  <Paragraphs>11</Paragraphs>
  <ScaleCrop>false</ScaleCrop>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Zuurdeeg, Woendrik (RWS VWM)</dc:creator>
  <cp:keywords/>
  <dc:description/>
  <cp:lastModifiedBy>Zuurdeeg, Woendrik (RWS VWM)</cp:lastModifiedBy>
  <cp:revision>3</cp:revision>
  <dcterms:created xsi:type="dcterms:W3CDTF">2026-03-19T15:53:00Z</dcterms:created>
  <dcterms:modified xsi:type="dcterms:W3CDTF">2026-03-19T15:56:00Z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ef7874cc-4562-45e2-b090-1f456330a636</vt:lpwstr>
  </property>
</Properties>
</file>